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o:targetscreensize="800,600">
      <v:fill r:id="rId3" o:title="captext" type="frame"/>
    </v:background>
  </w:background>
  <w:body>
    <w:p w:rsidR="008E4F1B" w:rsidRPr="009B368C" w:rsidRDefault="00C012D7" w:rsidP="009B368C">
      <w:pPr>
        <w:pStyle w:val="Date"/>
        <w:ind w:left="6480"/>
        <w:rPr>
          <w:lang w:val="en-AU"/>
        </w:rPr>
      </w:pPr>
      <w:r w:rsidRPr="009B368C">
        <w:rPr>
          <w:lang w:val="en-AU"/>
        </w:rPr>
        <w:fldChar w:fldCharType="begin"/>
      </w:r>
      <w:r w:rsidRPr="009B368C">
        <w:rPr>
          <w:lang w:val="en-AU"/>
        </w:rPr>
        <w:instrText>CREATEDATE  \@ "MMMM d, yyyy"  \* MERGEFORMAT</w:instrText>
      </w:r>
      <w:r w:rsidRPr="009B368C">
        <w:rPr>
          <w:lang w:val="en-AU"/>
        </w:rPr>
        <w:fldChar w:fldCharType="separate"/>
      </w:r>
      <w:r w:rsidR="008E4F1B" w:rsidRPr="009B368C">
        <w:rPr>
          <w:noProof/>
          <w:lang w:val="en-AU"/>
        </w:rPr>
        <w:t>March 29, 2006</w:t>
      </w:r>
      <w:r w:rsidRPr="009B368C">
        <w:rPr>
          <w:lang w:val="en-AU"/>
        </w:rPr>
        <w:fldChar w:fldCharType="end"/>
      </w:r>
    </w:p>
    <w:p w:rsidR="008E4F1B" w:rsidRPr="009B368C" w:rsidRDefault="00C012D7" w:rsidP="008E4F1B">
      <w:pPr>
        <w:pStyle w:val="MailingInstructions"/>
        <w:rPr>
          <w:lang w:val="en-AU"/>
        </w:rPr>
      </w:pPr>
      <w:r w:rsidRPr="009B368C">
        <w:rPr>
          <w:lang w:val="en-AU"/>
        </w:rPr>
        <w:fldChar w:fldCharType="begin"/>
      </w:r>
      <w:r w:rsidRPr="009B368C">
        <w:rPr>
          <w:lang w:val="en-AU"/>
        </w:rPr>
        <w:instrText xml:space="preserve"> AUTOTEXTLIST </w:instrText>
      </w:r>
      <w:r w:rsidRPr="009B368C">
        <w:rPr>
          <w:lang w:val="en-AU"/>
        </w:rPr>
        <w:fldChar w:fldCharType="separate"/>
      </w:r>
      <w:r w:rsidR="008E4F1B" w:rsidRPr="009B368C">
        <w:rPr>
          <w:lang w:val="en-AU"/>
        </w:rPr>
        <w:t>CONFIDENTIAL</w:t>
      </w:r>
      <w:r w:rsidRPr="009B368C">
        <w:rPr>
          <w:lang w:val="en-AU"/>
        </w:rPr>
        <w:fldChar w:fldCharType="end"/>
      </w:r>
    </w:p>
    <w:p w:rsidR="009B368C" w:rsidRPr="009B368C" w:rsidRDefault="009B368C" w:rsidP="008E4F1B">
      <w:pPr>
        <w:pStyle w:val="InsideAddressName"/>
        <w:rPr>
          <w:lang w:val="en-AU"/>
        </w:rPr>
      </w:pPr>
    </w:p>
    <w:p w:rsidR="008E4F1B" w:rsidRPr="009B368C" w:rsidRDefault="008E4F1B" w:rsidP="008E4F1B">
      <w:pPr>
        <w:pStyle w:val="InsideAddressName"/>
        <w:rPr>
          <w:lang w:val="en-AU"/>
        </w:rPr>
      </w:pPr>
      <w:r w:rsidRPr="009B368C">
        <w:rPr>
          <w:lang w:val="en-AU"/>
        </w:rPr>
        <w:t>Mary Smith</w:t>
      </w:r>
    </w:p>
    <w:p w:rsidR="008E4F1B" w:rsidRPr="009B368C" w:rsidRDefault="008E4F1B" w:rsidP="008E4F1B">
      <w:pPr>
        <w:pStyle w:val="InsideAddress"/>
        <w:rPr>
          <w:lang w:val="en-AU"/>
        </w:rPr>
      </w:pPr>
      <w:r w:rsidRPr="009B368C">
        <w:rPr>
          <w:lang w:val="en-AU"/>
        </w:rPr>
        <w:t>21 Government Lane</w:t>
      </w:r>
    </w:p>
    <w:p w:rsidR="008E4F1B" w:rsidRPr="009B368C" w:rsidRDefault="009B368C" w:rsidP="008E4F1B">
      <w:pPr>
        <w:pStyle w:val="InsideAddress"/>
        <w:rPr>
          <w:lang w:val="en-AU"/>
        </w:rPr>
      </w:pPr>
      <w:r w:rsidRPr="009B368C">
        <w:rPr>
          <w:lang w:val="en-AU"/>
        </w:rPr>
        <w:t>Canberra</w:t>
      </w:r>
      <w:r w:rsidR="008E4F1B" w:rsidRPr="009B368C">
        <w:rPr>
          <w:lang w:val="en-AU"/>
        </w:rPr>
        <w:t xml:space="preserve">, </w:t>
      </w:r>
      <w:r w:rsidRPr="009B368C">
        <w:rPr>
          <w:lang w:val="en-AU"/>
        </w:rPr>
        <w:t>ACT 2602</w:t>
      </w:r>
    </w:p>
    <w:p w:rsidR="009B368C" w:rsidRPr="009B368C" w:rsidRDefault="009B368C" w:rsidP="008E4F1B">
      <w:pPr>
        <w:pStyle w:val="AttentionLine"/>
        <w:rPr>
          <w:lang w:val="en-AU"/>
        </w:rPr>
      </w:pPr>
    </w:p>
    <w:p w:rsidR="008E4F1B" w:rsidRPr="009B368C" w:rsidRDefault="00C012D7" w:rsidP="008E4F1B">
      <w:pPr>
        <w:pStyle w:val="ReferenceLine"/>
        <w:rPr>
          <w:lang w:val="en-AU"/>
        </w:rPr>
      </w:pPr>
      <w:r w:rsidRPr="009B368C">
        <w:rPr>
          <w:lang w:val="en-AU"/>
        </w:rPr>
        <w:fldChar w:fldCharType="begin"/>
      </w:r>
      <w:r w:rsidRPr="009B368C">
        <w:rPr>
          <w:lang w:val="en-AU"/>
        </w:rPr>
        <w:instrText xml:space="preserve"> AUTOTEXTLIST </w:instrText>
      </w:r>
      <w:r w:rsidRPr="009B368C">
        <w:rPr>
          <w:lang w:val="en-AU"/>
        </w:rPr>
        <w:fldChar w:fldCharType="separate"/>
      </w:r>
      <w:r w:rsidR="008E4F1B" w:rsidRPr="009B368C">
        <w:rPr>
          <w:lang w:val="en-AU"/>
        </w:rPr>
        <w:t>RE: Act 2143</w:t>
      </w:r>
      <w:r w:rsidRPr="009B368C">
        <w:rPr>
          <w:lang w:val="en-AU"/>
        </w:rPr>
        <w:fldChar w:fldCharType="end"/>
      </w:r>
    </w:p>
    <w:p w:rsidR="008E4F1B" w:rsidRPr="009B368C" w:rsidRDefault="00C012D7" w:rsidP="008E4F1B">
      <w:pPr>
        <w:pStyle w:val="Salutation"/>
        <w:rPr>
          <w:lang w:val="en-AU"/>
        </w:rPr>
      </w:pPr>
      <w:r w:rsidRPr="009B368C">
        <w:rPr>
          <w:lang w:val="en-AU"/>
        </w:rPr>
        <w:fldChar w:fldCharType="begin"/>
      </w:r>
      <w:r w:rsidRPr="009B368C">
        <w:rPr>
          <w:lang w:val="en-AU"/>
        </w:rPr>
        <w:instrText xml:space="preserve"> AUTOTEXTLIST </w:instrText>
      </w:r>
      <w:r w:rsidRPr="009B368C">
        <w:rPr>
          <w:lang w:val="en-AU"/>
        </w:rPr>
        <w:fldChar w:fldCharType="separate"/>
      </w:r>
      <w:r w:rsidR="008E4F1B" w:rsidRPr="009B368C">
        <w:rPr>
          <w:lang w:val="en-AU"/>
        </w:rPr>
        <w:t xml:space="preserve">Dear </w:t>
      </w:r>
      <w:r w:rsidR="009B368C" w:rsidRPr="009B368C">
        <w:rPr>
          <w:lang w:val="en-AU"/>
        </w:rPr>
        <w:t>Ms</w:t>
      </w:r>
      <w:r w:rsidR="008E4F1B" w:rsidRPr="009B368C">
        <w:rPr>
          <w:lang w:val="en-AU"/>
        </w:rPr>
        <w:t xml:space="preserve"> Smith:</w:t>
      </w:r>
      <w:r w:rsidRPr="009B368C">
        <w:rPr>
          <w:lang w:val="en-AU"/>
        </w:rPr>
        <w:fldChar w:fldCharType="end"/>
      </w:r>
    </w:p>
    <w:p w:rsidR="008E4F1B" w:rsidRPr="009B368C" w:rsidRDefault="008E4F1B" w:rsidP="008E4F1B">
      <w:pPr>
        <w:pStyle w:val="BodyText"/>
        <w:rPr>
          <w:lang w:val="en-AU"/>
        </w:rPr>
      </w:pPr>
      <w:r w:rsidRPr="009B368C">
        <w:rPr>
          <w:lang w:val="en-AU"/>
        </w:rPr>
        <w:t>Your continued concern for both restaurant owners and customers is admirable, and legislative initiative 101 demonstrates that concern.</w:t>
      </w:r>
    </w:p>
    <w:p w:rsidR="008E4F1B" w:rsidRPr="009B368C" w:rsidRDefault="008E4F1B" w:rsidP="008E4F1B">
      <w:pPr>
        <w:pStyle w:val="BodyText"/>
        <w:rPr>
          <w:lang w:val="en-AU"/>
        </w:rPr>
      </w:pPr>
      <w:r w:rsidRPr="009B368C">
        <w:rPr>
          <w:lang w:val="en-AU"/>
        </w:rPr>
        <w:t xml:space="preserve">I own a chain of 15 Italian restaurants throughout </w:t>
      </w:r>
      <w:r w:rsidR="009B368C" w:rsidRPr="009B368C">
        <w:rPr>
          <w:lang w:val="en-AU"/>
        </w:rPr>
        <w:t>Australia</w:t>
      </w:r>
      <w:r w:rsidRPr="009B368C">
        <w:rPr>
          <w:lang w:val="en-AU"/>
        </w:rPr>
        <w:t>. Additionally, I am the past spokesperson for an international resta</w:t>
      </w:r>
      <w:r w:rsidR="009B368C" w:rsidRPr="009B368C">
        <w:rPr>
          <w:lang w:val="en-AU"/>
        </w:rPr>
        <w:t>urant organis</w:t>
      </w:r>
      <w:r w:rsidRPr="009B368C">
        <w:rPr>
          <w:lang w:val="en-AU"/>
        </w:rPr>
        <w:t>ation and am an active member of its governing board. We wholeheartedly support your bill that limits the sales tax on meals eaten out. We can see that raising the tax will hurt the owners and our customers.</w:t>
      </w:r>
    </w:p>
    <w:p w:rsidR="008E4F1B" w:rsidRPr="009B368C" w:rsidRDefault="008E4F1B" w:rsidP="008E4F1B">
      <w:pPr>
        <w:pStyle w:val="BodyText"/>
        <w:rPr>
          <w:lang w:val="en-AU"/>
        </w:rPr>
      </w:pPr>
      <w:r w:rsidRPr="009B368C">
        <w:rPr>
          <w:lang w:val="en-AU"/>
        </w:rPr>
        <w:t>Thank you for your concern and your untiring pursuit of keeping taxes in line. You have our support.</w:t>
      </w:r>
    </w:p>
    <w:p w:rsidR="008E4F1B" w:rsidRPr="009B368C" w:rsidRDefault="008E4F1B" w:rsidP="008E4F1B">
      <w:pPr>
        <w:pStyle w:val="BodyText"/>
        <w:rPr>
          <w:lang w:val="en-AU"/>
        </w:rPr>
      </w:pPr>
    </w:p>
    <w:p w:rsidR="008E4F1B" w:rsidRPr="009B368C" w:rsidRDefault="00C012D7" w:rsidP="008E4F1B">
      <w:pPr>
        <w:pStyle w:val="Closing"/>
        <w:rPr>
          <w:lang w:val="en-AU"/>
        </w:rPr>
      </w:pPr>
      <w:r w:rsidRPr="009B368C">
        <w:rPr>
          <w:lang w:val="en-AU"/>
        </w:rPr>
        <w:fldChar w:fldCharType="begin"/>
      </w:r>
      <w:r w:rsidRPr="009B368C">
        <w:rPr>
          <w:lang w:val="en-AU"/>
        </w:rPr>
        <w:instrText xml:space="preserve"> AUTOTEXTLIST </w:instrText>
      </w:r>
      <w:r w:rsidRPr="009B368C">
        <w:rPr>
          <w:lang w:val="en-AU"/>
        </w:rPr>
        <w:fldChar w:fldCharType="separate"/>
      </w:r>
      <w:r w:rsidR="008E4F1B" w:rsidRPr="009B368C">
        <w:rPr>
          <w:lang w:val="en-AU"/>
        </w:rPr>
        <w:t>Sincerely,</w:t>
      </w:r>
      <w:r w:rsidRPr="009B368C">
        <w:rPr>
          <w:lang w:val="en-AU"/>
        </w:rPr>
        <w:fldChar w:fldCharType="end"/>
      </w:r>
    </w:p>
    <w:p w:rsidR="008E4F1B" w:rsidRPr="009B368C" w:rsidRDefault="00C012D7" w:rsidP="008E4F1B">
      <w:pPr>
        <w:pStyle w:val="Signature"/>
        <w:rPr>
          <w:lang w:val="en-AU"/>
        </w:rPr>
      </w:pPr>
      <w:r w:rsidRPr="009B368C">
        <w:rPr>
          <w:lang w:val="en-AU"/>
        </w:rPr>
        <w:fldChar w:fldCharType="begin"/>
      </w:r>
      <w:r w:rsidRPr="009B368C">
        <w:rPr>
          <w:lang w:val="en-AU"/>
        </w:rPr>
        <w:instrText xml:space="preserve"> AUTOTEXTLIST </w:instrText>
      </w:r>
      <w:r w:rsidRPr="009B368C">
        <w:rPr>
          <w:lang w:val="en-AU"/>
        </w:rPr>
        <w:fldChar w:fldCharType="separate"/>
      </w:r>
      <w:r w:rsidR="008E4F1B" w:rsidRPr="009B368C">
        <w:rPr>
          <w:lang w:val="en-AU"/>
        </w:rPr>
        <w:t>Jacob Hull</w:t>
      </w:r>
      <w:r w:rsidRPr="009B368C">
        <w:rPr>
          <w:lang w:val="en-AU"/>
        </w:rPr>
        <w:fldChar w:fldCharType="end"/>
      </w:r>
    </w:p>
    <w:p w:rsidR="008E4F1B" w:rsidRPr="009B368C" w:rsidRDefault="008E4F1B" w:rsidP="008E4F1B">
      <w:pPr>
        <w:pStyle w:val="Signature"/>
        <w:rPr>
          <w:lang w:val="en-AU"/>
        </w:rPr>
      </w:pPr>
    </w:p>
    <w:p w:rsidR="008E4F1B" w:rsidRPr="009B368C" w:rsidRDefault="00C012D7" w:rsidP="008E4F1B">
      <w:pPr>
        <w:pStyle w:val="ReferenceInitials"/>
        <w:rPr>
          <w:lang w:val="en-AU"/>
        </w:rPr>
      </w:pPr>
      <w:r w:rsidRPr="009B368C">
        <w:rPr>
          <w:lang w:val="en-AU"/>
        </w:rPr>
        <w:fldChar w:fldCharType="begin"/>
      </w:r>
      <w:r w:rsidRPr="009B368C">
        <w:rPr>
          <w:lang w:val="en-AU"/>
        </w:rPr>
        <w:instrText xml:space="preserve"> AUTOTEXTLIST </w:instrText>
      </w:r>
      <w:r w:rsidRPr="009B368C">
        <w:rPr>
          <w:lang w:val="en-AU"/>
        </w:rPr>
        <w:fldChar w:fldCharType="separate"/>
      </w:r>
      <w:r w:rsidR="008E4F1B" w:rsidRPr="009B368C">
        <w:rPr>
          <w:lang w:val="en-AU"/>
        </w:rPr>
        <w:t>JH/km</w:t>
      </w:r>
      <w:r w:rsidRPr="009B368C">
        <w:rPr>
          <w:lang w:val="en-AU"/>
        </w:rPr>
        <w:fldChar w:fldCharType="end"/>
      </w:r>
    </w:p>
    <w:p w:rsidR="008E4F1B" w:rsidRPr="009B368C" w:rsidRDefault="008E4F1B" w:rsidP="008E4F1B">
      <w:pPr>
        <w:pStyle w:val="Signature"/>
        <w:rPr>
          <w:lang w:val="en-AU"/>
        </w:rPr>
      </w:pPr>
    </w:p>
    <w:sectPr w:rsidR="008E4F1B" w:rsidRPr="009B368C" w:rsidSect="00C012D7">
      <w:pgSz w:w="12240" w:h="15840"/>
      <w:pgMar w:top="1440" w:right="1319" w:bottom="1440" w:left="131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igh Tower Text">
    <w:panose1 w:val="02040502050506030303"/>
    <w:charset w:val="00"/>
    <w:family w:val="roman"/>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036E646"/>
    <w:lvl w:ilvl="0">
      <w:start w:val="1"/>
      <w:numFmt w:val="decimal"/>
      <w:lvlText w:val="%1."/>
      <w:lvlJc w:val="left"/>
      <w:pPr>
        <w:tabs>
          <w:tab w:val="num" w:pos="1800"/>
        </w:tabs>
        <w:ind w:left="1800" w:hanging="360"/>
      </w:pPr>
    </w:lvl>
  </w:abstractNum>
  <w:abstractNum w:abstractNumId="1">
    <w:nsid w:val="FFFFFF7D"/>
    <w:multiLevelType w:val="singleLevel"/>
    <w:tmpl w:val="682858B6"/>
    <w:lvl w:ilvl="0">
      <w:start w:val="1"/>
      <w:numFmt w:val="decimal"/>
      <w:lvlText w:val="%1."/>
      <w:lvlJc w:val="left"/>
      <w:pPr>
        <w:tabs>
          <w:tab w:val="num" w:pos="1440"/>
        </w:tabs>
        <w:ind w:left="1440" w:hanging="360"/>
      </w:pPr>
    </w:lvl>
  </w:abstractNum>
  <w:abstractNum w:abstractNumId="2">
    <w:nsid w:val="FFFFFF7E"/>
    <w:multiLevelType w:val="singleLevel"/>
    <w:tmpl w:val="E0525614"/>
    <w:lvl w:ilvl="0">
      <w:start w:val="1"/>
      <w:numFmt w:val="decimal"/>
      <w:lvlText w:val="%1."/>
      <w:lvlJc w:val="left"/>
      <w:pPr>
        <w:tabs>
          <w:tab w:val="num" w:pos="1080"/>
        </w:tabs>
        <w:ind w:left="1080" w:hanging="360"/>
      </w:pPr>
    </w:lvl>
  </w:abstractNum>
  <w:abstractNum w:abstractNumId="3">
    <w:nsid w:val="FFFFFF7F"/>
    <w:multiLevelType w:val="singleLevel"/>
    <w:tmpl w:val="0FF447DA"/>
    <w:lvl w:ilvl="0">
      <w:start w:val="1"/>
      <w:numFmt w:val="decimal"/>
      <w:lvlText w:val="%1."/>
      <w:lvlJc w:val="left"/>
      <w:pPr>
        <w:tabs>
          <w:tab w:val="num" w:pos="720"/>
        </w:tabs>
        <w:ind w:left="720" w:hanging="360"/>
      </w:pPr>
    </w:lvl>
  </w:abstractNum>
  <w:abstractNum w:abstractNumId="4">
    <w:nsid w:val="FFFFFF80"/>
    <w:multiLevelType w:val="singleLevel"/>
    <w:tmpl w:val="2E96A95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0E814B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F5ACA3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510220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00489D4"/>
    <w:lvl w:ilvl="0">
      <w:start w:val="1"/>
      <w:numFmt w:val="decimal"/>
      <w:lvlText w:val="%1."/>
      <w:lvlJc w:val="left"/>
      <w:pPr>
        <w:tabs>
          <w:tab w:val="num" w:pos="360"/>
        </w:tabs>
        <w:ind w:left="360" w:hanging="360"/>
      </w:pPr>
    </w:lvl>
  </w:abstractNum>
  <w:abstractNum w:abstractNumId="9">
    <w:nsid w:val="FFFFFF89"/>
    <w:multiLevelType w:val="singleLevel"/>
    <w:tmpl w:val="1D767AD0"/>
    <w:lvl w:ilvl="0">
      <w:start w:val="1"/>
      <w:numFmt w:val="bullet"/>
      <w:lvlText w:val=""/>
      <w:lvlJc w:val="left"/>
      <w:pPr>
        <w:tabs>
          <w:tab w:val="num" w:pos="360"/>
        </w:tabs>
        <w:ind w:left="360" w:hanging="360"/>
      </w:pPr>
      <w:rPr>
        <w:rFonts w:ascii="Symbol" w:hAnsi="Symbol" w:hint="default"/>
      </w:rPr>
    </w:lvl>
  </w:abstractNum>
  <w:abstractNum w:abstractNumId="10">
    <w:nsid w:val="69F05CE8"/>
    <w:multiLevelType w:val="hybridMultilevel"/>
    <w:tmpl w:val="13D2E3FC"/>
    <w:lvl w:ilvl="0" w:tplc="7FEA90DA">
      <w:start w:val="1"/>
      <w:numFmt w:val="bullet"/>
      <w:pStyle w:val="Bullet-Level1"/>
      <w:lvlText w:val=""/>
      <w:lvlJc w:val="left"/>
      <w:pPr>
        <w:tabs>
          <w:tab w:val="num" w:pos="216"/>
        </w:tabs>
        <w:ind w:left="21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displayBackgroundShape/>
  <w:proofState w:spelling="clean" w:grammar="clean"/>
  <w:attachedTemplate r:id="rId1"/>
  <w:stylePaneFormatFilter w:val="3F01"/>
  <w:documentType w:val="letter"/>
  <w:defaultTabStop w:val="720"/>
  <w:defaultTableStyle w:val="TableTheme"/>
  <w:doNotShadeFormData/>
  <w:noPunctuationKerning/>
  <w:characterSpacingControl w:val="doNotCompress"/>
  <w:compat/>
  <w:rsids>
    <w:rsidRoot w:val="008E4F1B"/>
    <w:rsid w:val="005748EA"/>
    <w:rsid w:val="008E4F1B"/>
    <w:rsid w:val="009B368C"/>
    <w:rsid w:val="00C012D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F1B"/>
    <w:rPr>
      <w:rFonts w:ascii="Arial" w:hAnsi="Arial" w:cs="Arial"/>
      <w:color w:val="000000"/>
      <w:sz w:val="24"/>
      <w:szCs w:val="24"/>
    </w:rPr>
  </w:style>
  <w:style w:type="paragraph" w:styleId="Heading1">
    <w:name w:val="heading 1"/>
    <w:basedOn w:val="Normal"/>
    <w:next w:val="Normal"/>
    <w:qFormat/>
    <w:rsid w:val="008E4F1B"/>
    <w:pPr>
      <w:keepNext/>
      <w:spacing w:before="240" w:after="60"/>
      <w:outlineLvl w:val="0"/>
    </w:pPr>
    <w:rPr>
      <w:b/>
      <w:bCs/>
      <w:kern w:val="32"/>
      <w:sz w:val="32"/>
      <w:szCs w:val="32"/>
    </w:rPr>
  </w:style>
  <w:style w:type="paragraph" w:styleId="Heading2">
    <w:name w:val="heading 2"/>
    <w:basedOn w:val="Normal"/>
    <w:next w:val="Normal"/>
    <w:qFormat/>
    <w:rsid w:val="008E4F1B"/>
    <w:pPr>
      <w:keepNext/>
      <w:spacing w:before="240" w:after="60"/>
      <w:outlineLvl w:val="1"/>
    </w:pPr>
    <w:rPr>
      <w:sz w:val="28"/>
      <w:szCs w:val="28"/>
    </w:rPr>
  </w:style>
  <w:style w:type="paragraph" w:styleId="Heading3">
    <w:name w:val="heading 3"/>
    <w:basedOn w:val="Normal"/>
    <w:next w:val="Normal"/>
    <w:qFormat/>
    <w:rsid w:val="008E4F1B"/>
    <w:pPr>
      <w:keepNext/>
      <w:spacing w:before="240" w:after="60"/>
      <w:outlineLvl w:val="2"/>
    </w:pPr>
    <w:rPr>
      <w:sz w:val="26"/>
      <w:szCs w:val="26"/>
    </w:rPr>
  </w:style>
  <w:style w:type="paragraph" w:styleId="Heading4">
    <w:name w:val="heading 4"/>
    <w:basedOn w:val="Normal"/>
    <w:next w:val="Normal"/>
    <w:qFormat/>
    <w:rsid w:val="008E4F1B"/>
    <w:pPr>
      <w:keepNext/>
      <w:spacing w:before="240" w:after="60"/>
      <w:outlineLvl w:val="3"/>
    </w:pPr>
    <w:rPr>
      <w:sz w:val="28"/>
      <w:szCs w:val="28"/>
    </w:rPr>
  </w:style>
  <w:style w:type="paragraph" w:styleId="Heading5">
    <w:name w:val="heading 5"/>
    <w:basedOn w:val="Normal"/>
    <w:next w:val="Normal"/>
    <w:qFormat/>
    <w:rsid w:val="008E4F1B"/>
    <w:pPr>
      <w:spacing w:before="240" w:after="60"/>
      <w:outlineLvl w:val="4"/>
    </w:pPr>
    <w:rPr>
      <w:sz w:val="26"/>
      <w:szCs w:val="26"/>
    </w:rPr>
  </w:style>
  <w:style w:type="paragraph" w:styleId="Heading6">
    <w:name w:val="heading 6"/>
    <w:basedOn w:val="Normal"/>
    <w:next w:val="Normal"/>
    <w:qFormat/>
    <w:rsid w:val="008E4F1B"/>
    <w:pPr>
      <w:spacing w:before="240" w:after="60"/>
      <w:outlineLvl w:val="5"/>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evel1">
    <w:name w:val="Bullet - Level 1"/>
    <w:basedOn w:val="Normal"/>
    <w:rsid w:val="00C012D7"/>
    <w:pPr>
      <w:numPr>
        <w:numId w:val="10"/>
      </w:numPr>
      <w:spacing w:after="120"/>
    </w:pPr>
    <w:rPr>
      <w:rFonts w:ascii="Courier New" w:hAnsi="Courier New"/>
    </w:rPr>
  </w:style>
  <w:style w:type="paragraph" w:styleId="Title">
    <w:name w:val="Title"/>
    <w:basedOn w:val="Normal"/>
    <w:qFormat/>
    <w:rsid w:val="00C012D7"/>
    <w:pPr>
      <w:spacing w:after="360"/>
      <w:jc w:val="center"/>
      <w:outlineLvl w:val="0"/>
    </w:pPr>
    <w:rPr>
      <w:rFonts w:ascii="High Tower Text" w:hAnsi="High Tower Text"/>
      <w:kern w:val="28"/>
      <w:sz w:val="36"/>
      <w:szCs w:val="36"/>
    </w:rPr>
  </w:style>
  <w:style w:type="paragraph" w:customStyle="1" w:styleId="Normalpriortoabulletlist">
    <w:name w:val="Normal prior to a bullet list"/>
    <w:basedOn w:val="Normal"/>
    <w:next w:val="Bullet-Level1"/>
    <w:rsid w:val="00C012D7"/>
  </w:style>
  <w:style w:type="paragraph" w:styleId="PlainText">
    <w:name w:val="Plain Text"/>
    <w:basedOn w:val="Normal"/>
    <w:rsid w:val="00C012D7"/>
    <w:rPr>
      <w:rFonts w:ascii="Courier New" w:hAnsi="Courier New" w:cs="Courier New"/>
      <w:szCs w:val="20"/>
    </w:rPr>
  </w:style>
  <w:style w:type="paragraph" w:styleId="Closing">
    <w:name w:val="Closing"/>
    <w:basedOn w:val="Normal"/>
    <w:rsid w:val="00C012D7"/>
    <w:pPr>
      <w:spacing w:after="960"/>
      <w:ind w:left="4320"/>
    </w:pPr>
  </w:style>
  <w:style w:type="paragraph" w:styleId="Signature">
    <w:name w:val="Signature"/>
    <w:basedOn w:val="Normal"/>
    <w:rsid w:val="00C012D7"/>
    <w:pPr>
      <w:ind w:left="4320"/>
    </w:pPr>
  </w:style>
  <w:style w:type="paragraph" w:customStyle="1" w:styleId="ccEnclosure">
    <w:name w:val="cc:/Enclosure"/>
    <w:basedOn w:val="Normal"/>
    <w:rsid w:val="00C012D7"/>
    <w:pPr>
      <w:tabs>
        <w:tab w:val="left" w:pos="1440"/>
      </w:tabs>
      <w:spacing w:before="240" w:after="240"/>
      <w:ind w:left="1440" w:hanging="1440"/>
    </w:pPr>
  </w:style>
  <w:style w:type="paragraph" w:styleId="BodyText">
    <w:name w:val="Body Text"/>
    <w:basedOn w:val="Normal"/>
    <w:rsid w:val="00C012D7"/>
    <w:pPr>
      <w:spacing w:after="240"/>
    </w:pPr>
  </w:style>
  <w:style w:type="paragraph" w:styleId="Salutation">
    <w:name w:val="Salutation"/>
    <w:basedOn w:val="Normal"/>
    <w:next w:val="Normal"/>
    <w:rsid w:val="00C012D7"/>
    <w:pPr>
      <w:spacing w:before="480" w:after="240"/>
    </w:pPr>
  </w:style>
  <w:style w:type="paragraph" w:styleId="Date">
    <w:name w:val="Date"/>
    <w:basedOn w:val="Normal"/>
    <w:next w:val="Normal"/>
    <w:rsid w:val="00C012D7"/>
    <w:pPr>
      <w:spacing w:after="480"/>
      <w:ind w:left="4320"/>
    </w:pPr>
  </w:style>
  <w:style w:type="paragraph" w:customStyle="1" w:styleId="SenderAddress">
    <w:name w:val="Sender Address"/>
    <w:basedOn w:val="Normal"/>
    <w:rsid w:val="00C012D7"/>
  </w:style>
  <w:style w:type="paragraph" w:customStyle="1" w:styleId="RecipientAddress">
    <w:name w:val="Recipient Address"/>
    <w:basedOn w:val="Normal"/>
    <w:rsid w:val="00C012D7"/>
  </w:style>
  <w:style w:type="paragraph" w:styleId="BalloonText">
    <w:name w:val="Balloon Text"/>
    <w:basedOn w:val="Normal"/>
    <w:semiHidden/>
    <w:rsid w:val="00C012D7"/>
    <w:rPr>
      <w:rFonts w:ascii="Tahoma" w:hAnsi="Tahoma" w:cs="Tahoma"/>
      <w:sz w:val="16"/>
      <w:szCs w:val="16"/>
    </w:rPr>
  </w:style>
  <w:style w:type="paragraph" w:styleId="Header">
    <w:name w:val="header"/>
    <w:basedOn w:val="Normal"/>
    <w:rsid w:val="00C012D7"/>
    <w:pPr>
      <w:tabs>
        <w:tab w:val="center" w:pos="4320"/>
        <w:tab w:val="right" w:pos="8640"/>
      </w:tabs>
      <w:spacing w:after="480"/>
    </w:pPr>
  </w:style>
  <w:style w:type="paragraph" w:styleId="Footer">
    <w:name w:val="footer"/>
    <w:basedOn w:val="Normal"/>
    <w:rsid w:val="00C012D7"/>
    <w:pPr>
      <w:tabs>
        <w:tab w:val="center" w:pos="4320"/>
        <w:tab w:val="right" w:pos="8640"/>
      </w:tabs>
    </w:pPr>
  </w:style>
  <w:style w:type="character" w:styleId="PageNumber">
    <w:name w:val="page number"/>
    <w:basedOn w:val="DefaultParagraphFont"/>
    <w:rsid w:val="00C012D7"/>
  </w:style>
  <w:style w:type="paragraph" w:customStyle="1" w:styleId="ReferenceLine">
    <w:name w:val="Reference Line"/>
    <w:basedOn w:val="BodyText"/>
    <w:rsid w:val="008E4F1B"/>
  </w:style>
  <w:style w:type="paragraph" w:customStyle="1" w:styleId="MailingInstructions">
    <w:name w:val="Mailing Instructions"/>
    <w:basedOn w:val="Normal"/>
    <w:rsid w:val="008E4F1B"/>
  </w:style>
  <w:style w:type="paragraph" w:customStyle="1" w:styleId="InsideAddressName">
    <w:name w:val="Inside Address Name"/>
    <w:basedOn w:val="Normal"/>
    <w:rsid w:val="008E4F1B"/>
  </w:style>
  <w:style w:type="paragraph" w:customStyle="1" w:styleId="InsideAddress">
    <w:name w:val="Inside Address"/>
    <w:basedOn w:val="Normal"/>
    <w:rsid w:val="008E4F1B"/>
  </w:style>
  <w:style w:type="paragraph" w:customStyle="1" w:styleId="AttentionLine">
    <w:name w:val="Attention Line"/>
    <w:basedOn w:val="BodyText"/>
    <w:rsid w:val="008E4F1B"/>
  </w:style>
  <w:style w:type="paragraph" w:customStyle="1" w:styleId="ReferenceInitials">
    <w:name w:val="Reference Initials"/>
    <w:basedOn w:val="Normal"/>
    <w:rsid w:val="008E4F1B"/>
  </w:style>
  <w:style w:type="table" w:styleId="TableTheme">
    <w:name w:val="Table Theme"/>
    <w:basedOn w:val="TableNormal"/>
    <w:rsid w:val="008E4F1B"/>
    <w:tblPr>
      <w:tblInd w:w="0" w:type="dxa"/>
      <w:tblBorders>
        <w:top w:val="single" w:sz="4" w:space="0" w:color="3366CC"/>
        <w:left w:val="single" w:sz="4" w:space="0" w:color="3366CC"/>
        <w:bottom w:val="single" w:sz="4" w:space="0" w:color="3366CC"/>
        <w:right w:val="single" w:sz="4" w:space="0" w:color="3366CC"/>
        <w:insideH w:val="single" w:sz="4" w:space="0" w:color="3366CC"/>
        <w:insideV w:val="single" w:sz="4" w:space="0" w:color="3366CC"/>
      </w:tblBorders>
      <w:tblCellMar>
        <w:top w:w="0" w:type="dxa"/>
        <w:left w:w="108" w:type="dxa"/>
        <w:bottom w:w="0" w:type="dxa"/>
        <w:right w:w="108" w:type="dxa"/>
      </w:tblCellMar>
    </w:tblPr>
  </w:style>
  <w:style w:type="character" w:styleId="Hyperlink">
    <w:name w:val="Hyperlink"/>
    <w:basedOn w:val="DefaultParagraphFont"/>
    <w:rsid w:val="008E4F1B"/>
    <w:rPr>
      <w:color w:val="000099"/>
      <w:u w:val="single"/>
    </w:rPr>
  </w:style>
  <w:style w:type="character" w:styleId="FollowedHyperlink">
    <w:name w:val="FollowedHyperlink"/>
    <w:basedOn w:val="DefaultParagraphFont"/>
    <w:rsid w:val="008E4F1B"/>
    <w:rPr>
      <w:color w:val="339966"/>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image" Target="media/image1.png"/><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immi\LOCALS~1\Temp\TCD26.tmp\Letter%20of%20%20agreement%20to%20legislato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 of  agreement to legislator</Template>
  <TotalTime>2</TotalTime>
  <Pages>1</Pages>
  <Words>130</Words>
  <Characters>745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Advanced Writing Skills</vt:lpstr>
    </vt:vector>
  </TitlesOfParts>
  <Manager/>
  <Company>Velsoft Courseware Inc.</Company>
  <LinksUpToDate>false</LinksUpToDate>
  <CharactersWithSpaces>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Office Word 2007 Foundation</dc:title>
  <dc:subject/>
  <dc:creator>Kimberly McKay</dc:creator>
  <cp:keywords/>
  <cp:lastModifiedBy>Yolande</cp:lastModifiedBy>
  <cp:revision>3</cp:revision>
  <cp:lastPrinted>1601-01-01T00:00:00Z</cp:lastPrinted>
  <dcterms:created xsi:type="dcterms:W3CDTF">2006-11-27T17:53:00Z</dcterms:created>
  <dcterms:modified xsi:type="dcterms:W3CDTF">2007-12-30T22:58:00Z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TC010185621033</vt:lpwstr>
  </property>
  <property fmtid="{D5CDD505-2E9C-101B-9397-08002B2CF9AE}" pid="3" name="Microsoft Theme">
    <vt:lpwstr>capsules 011</vt:lpwstr>
  </property>
</Properties>
</file>